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21"/>
        <w:tblW w:w="87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Pr="00946AFB" w:rsidR="0063046E" w:rsidTr="4C3C4117" w14:paraId="24115D6C" w14:textId="77777777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color="auto" w:sz="4" w:space="0"/>
            </w:tcBorders>
            <w:shd w:val="clear" w:color="auto" w:fill="FFFFFF" w:themeFill="background1"/>
            <w:tcMar/>
          </w:tcPr>
          <w:p w:rsidR="0063046E" w:rsidP="0008138F" w:rsidRDefault="0063046E" w14:paraId="651A41F2" w14:textId="77777777">
            <w:pPr>
              <w:spacing w:after="0" w:line="240" w:lineRule="auto"/>
              <w:rPr>
                <w:rFonts w:ascii="Verdana" w:hAnsi="Verdana" w:eastAsia="Times New Roman" w:cs="Arial"/>
                <w:i/>
                <w:sz w:val="20"/>
                <w:szCs w:val="20"/>
                <w:lang w:eastAsia="nl-NL"/>
              </w:rPr>
            </w:pPr>
          </w:p>
          <w:p w:rsidRPr="00F34D91" w:rsidR="0063046E" w:rsidP="0008138F" w:rsidRDefault="0063046E" w14:paraId="3B60BE80" w14:textId="789439DA">
            <w:pPr>
              <w:spacing w:after="0" w:line="240" w:lineRule="auto"/>
              <w:rPr>
                <w:rFonts w:ascii="Verdana" w:hAnsi="Verdana" w:eastAsia="Times New Roman" w:cs="Arial"/>
                <w:i/>
                <w:sz w:val="20"/>
                <w:szCs w:val="20"/>
                <w:lang w:eastAsia="nl-NL"/>
              </w:rPr>
            </w:pPr>
            <w:r w:rsidRPr="00B202B5">
              <w:rPr>
                <w:rFonts w:ascii="Verdana" w:hAnsi="Verdana" w:eastAsia="Times New Roman" w:cs="Arial"/>
                <w:i/>
                <w:sz w:val="20"/>
                <w:szCs w:val="20"/>
                <w:lang w:eastAsia="nl-NL"/>
              </w:rPr>
              <w:t xml:space="preserve">Kruis aan op welke kerncompetentie deze referentieverklaring van toepassing is, zie </w:t>
            </w:r>
            <w:r w:rsidRPr="00F34D91">
              <w:rPr>
                <w:rFonts w:ascii="Verdana" w:hAnsi="Verdana" w:eastAsia="Times New Roman" w:cs="Arial"/>
                <w:i/>
                <w:sz w:val="20"/>
                <w:szCs w:val="20"/>
                <w:lang w:eastAsia="nl-NL"/>
              </w:rPr>
              <w:t xml:space="preserve">hoofdstuk </w:t>
            </w:r>
            <w:r w:rsidRPr="00F34D91" w:rsidR="00F34D91">
              <w:rPr>
                <w:rFonts w:ascii="Verdana" w:hAnsi="Verdana" w:eastAsia="Times New Roman" w:cs="Arial"/>
                <w:i/>
                <w:sz w:val="20"/>
                <w:szCs w:val="20"/>
                <w:lang w:eastAsia="nl-NL"/>
              </w:rPr>
              <w:t>III.2.3</w:t>
            </w:r>
            <w:r w:rsidRPr="00F34D91">
              <w:rPr>
                <w:rFonts w:ascii="Verdana" w:hAnsi="Verdana" w:eastAsia="Times New Roman" w:cs="Arial"/>
                <w:i/>
                <w:sz w:val="20"/>
                <w:szCs w:val="20"/>
                <w:lang w:eastAsia="nl-NL"/>
              </w:rPr>
              <w:t xml:space="preserve"> </w:t>
            </w:r>
            <w:r w:rsidR="00F34D91">
              <w:rPr>
                <w:rFonts w:ascii="Verdana" w:hAnsi="Verdana" w:eastAsia="Times New Roman" w:cs="Arial"/>
                <w:i/>
                <w:sz w:val="20"/>
                <w:szCs w:val="20"/>
                <w:lang w:eastAsia="nl-NL"/>
              </w:rPr>
              <w:t>van de offerteaanvraag</w:t>
            </w:r>
          </w:p>
          <w:p w:rsidRPr="00F34D91" w:rsidR="0063046E" w:rsidP="0063046E" w:rsidRDefault="0063046E" w14:paraId="09790953" w14:textId="634D16D5">
            <w:pPr>
              <w:spacing w:after="0" w:line="240" w:lineRule="auto"/>
              <w:rPr>
                <w:rFonts w:ascii="Verdana" w:hAnsi="Verdana" w:eastAsia="Times New Roman"/>
                <w:sz w:val="20"/>
                <w:szCs w:val="20"/>
                <w:lang w:eastAsia="nl-NL"/>
              </w:rPr>
            </w:pPr>
          </w:p>
          <w:p w:rsidRPr="00F34D91" w:rsidR="0063046E" w:rsidP="0008138F" w:rsidRDefault="0063046E" w14:paraId="036759F2" w14:textId="6629D830">
            <w:pPr>
              <w:pStyle w:val="Lijstalinea"/>
              <w:numPr>
                <w:ilvl w:val="1"/>
                <w:numId w:val="2"/>
              </w:numPr>
              <w:spacing w:after="0" w:line="240" w:lineRule="auto"/>
              <w:ind w:left="605" w:hanging="425"/>
              <w:rPr>
                <w:rFonts w:ascii="Verdana" w:hAnsi="Verdana" w:eastAsia="Times New Roman"/>
                <w:sz w:val="20"/>
                <w:szCs w:val="20"/>
                <w:lang w:val="nl-NL" w:eastAsia="nl-NL"/>
              </w:rPr>
            </w:pPr>
            <w:r w:rsidRPr="4C3C4117" w:rsidR="0063046E">
              <w:rPr>
                <w:rFonts w:ascii="Verdana" w:hAnsi="Verdana" w:eastAsia="Times New Roman"/>
                <w:sz w:val="20"/>
                <w:szCs w:val="20"/>
                <w:lang w:val="nl-NL" w:eastAsia="nl-NL"/>
              </w:rPr>
              <w:t>A. Ervaring met het leveren van mimimaal 1</w:t>
            </w:r>
            <w:r w:rsidRPr="4C3C4117" w:rsidR="003816DF">
              <w:rPr>
                <w:rFonts w:ascii="Verdana" w:hAnsi="Verdana" w:eastAsia="Times New Roman"/>
                <w:sz w:val="20"/>
                <w:szCs w:val="20"/>
                <w:lang w:val="nl-NL" w:eastAsia="nl-NL"/>
              </w:rPr>
              <w:t>0</w:t>
            </w:r>
            <w:r w:rsidRPr="4C3C4117" w:rsidR="0063046E">
              <w:rPr>
                <w:rFonts w:ascii="Verdana" w:hAnsi="Verdana" w:eastAsia="Times New Roman"/>
                <w:sz w:val="20"/>
                <w:szCs w:val="20"/>
                <w:lang w:val="nl-NL" w:eastAsia="nl-NL"/>
              </w:rPr>
              <w:t xml:space="preserve">0 medische adviezen (hieronder wordt verstaan medische en psychologische adviezen, selectieadviezen en </w:t>
            </w:r>
            <w:proofErr w:type="spellStart"/>
            <w:r w:rsidRPr="4C3C4117" w:rsidR="0063046E">
              <w:rPr>
                <w:rFonts w:ascii="Verdana" w:hAnsi="Verdana" w:eastAsia="Times New Roman"/>
                <w:sz w:val="20"/>
                <w:szCs w:val="20"/>
                <w:lang w:val="nl-NL" w:eastAsia="nl-NL"/>
              </w:rPr>
              <w:t>GPK’s</w:t>
            </w:r>
            <w:proofErr w:type="spellEnd"/>
            <w:r w:rsidRPr="4C3C4117" w:rsidR="0063046E">
              <w:rPr>
                <w:rFonts w:ascii="Verdana" w:hAnsi="Verdana" w:eastAsia="Times New Roman"/>
                <w:sz w:val="20"/>
                <w:szCs w:val="20"/>
                <w:lang w:val="nl-NL" w:eastAsia="nl-NL"/>
              </w:rPr>
              <w:t xml:space="preserve">) inzake cliënten die tot de doelgroep van de </w:t>
            </w:r>
            <w:r w:rsidRPr="4C3C4117" w:rsidR="0063046E">
              <w:rPr>
                <w:rFonts w:ascii="Verdana" w:hAnsi="Verdana" w:eastAsia="Times New Roman"/>
                <w:i w:val="1"/>
                <w:iCs w:val="1"/>
                <w:sz w:val="20"/>
                <w:szCs w:val="20"/>
                <w:lang w:val="nl-NL" w:eastAsia="nl-NL"/>
              </w:rPr>
              <w:t xml:space="preserve">(1) </w:t>
            </w:r>
            <w:proofErr w:type="spellStart"/>
            <w:r w:rsidRPr="4C3C4117" w:rsidR="0063046E">
              <w:rPr>
                <w:rFonts w:ascii="Verdana" w:hAnsi="Verdana" w:eastAsia="Times New Roman"/>
                <w:i w:val="1"/>
                <w:iCs w:val="1"/>
                <w:sz w:val="20"/>
                <w:szCs w:val="20"/>
                <w:lang w:val="nl-NL" w:eastAsia="nl-NL"/>
              </w:rPr>
              <w:t>Wmo</w:t>
            </w:r>
            <w:proofErr w:type="spellEnd"/>
            <w:r w:rsidRPr="4C3C4117" w:rsidR="0063046E">
              <w:rPr>
                <w:rFonts w:ascii="Verdana" w:hAnsi="Verdana" w:eastAsia="Times New Roman"/>
                <w:i w:val="1"/>
                <w:iCs w:val="1"/>
                <w:sz w:val="20"/>
                <w:szCs w:val="20"/>
                <w:lang w:val="nl-NL" w:eastAsia="nl-NL"/>
              </w:rPr>
              <w:t>, (2) Participatiewet</w:t>
            </w:r>
            <w:r w:rsidRPr="4C3C4117" w:rsidR="56A7B47D">
              <w:rPr>
                <w:rFonts w:ascii="Verdana" w:hAnsi="Verdana" w:eastAsia="Times New Roman"/>
                <w:i w:val="1"/>
                <w:iCs w:val="1"/>
                <w:sz w:val="20"/>
                <w:szCs w:val="20"/>
                <w:lang w:val="nl-NL" w:eastAsia="nl-NL"/>
              </w:rPr>
              <w:t>,</w:t>
            </w:r>
            <w:r w:rsidRPr="4C3C4117" w:rsidR="0063046E">
              <w:rPr>
                <w:rFonts w:ascii="Verdana" w:hAnsi="Verdana" w:eastAsia="Times New Roman"/>
                <w:i w:val="1"/>
                <w:iCs w:val="1"/>
                <w:sz w:val="20"/>
                <w:szCs w:val="20"/>
                <w:lang w:val="nl-NL" w:eastAsia="nl-NL"/>
              </w:rPr>
              <w:t xml:space="preserve"> (3)</w:t>
            </w:r>
            <w:r w:rsidRPr="4C3C4117" w:rsidR="0063046E">
              <w:rPr>
                <w:rFonts w:ascii="Verdana" w:hAnsi="Verdana" w:eastAsia="Times New Roman"/>
                <w:i w:val="1"/>
                <w:iCs w:val="1"/>
                <w:sz w:val="20"/>
                <w:szCs w:val="20"/>
                <w:lang w:val="nl-NL" w:eastAsia="nl-NL"/>
              </w:rPr>
              <w:t xml:space="preserve"> leerplicht </w:t>
            </w:r>
            <w:r w:rsidRPr="4C3C4117" w:rsidR="3EDFEB91">
              <w:rPr>
                <w:rFonts w:ascii="Verdana" w:hAnsi="Verdana" w:eastAsia="Times New Roman"/>
                <w:i w:val="1"/>
                <w:iCs w:val="1"/>
                <w:sz w:val="20"/>
                <w:szCs w:val="20"/>
                <w:lang w:val="nl-NL" w:eastAsia="nl-NL"/>
              </w:rPr>
              <w:t xml:space="preserve">en jeugdwet </w:t>
            </w:r>
            <w:r w:rsidRPr="4C3C4117" w:rsidR="0063046E">
              <w:rPr>
                <w:rFonts w:ascii="Verdana" w:hAnsi="Verdana" w:eastAsia="Times New Roman"/>
                <w:sz w:val="20"/>
                <w:szCs w:val="20"/>
                <w:lang w:val="nl-NL" w:eastAsia="nl-NL"/>
              </w:rPr>
              <w:t>behoren.</w:t>
            </w:r>
          </w:p>
          <w:p w:rsidRPr="00F34D91" w:rsidR="0063046E" w:rsidP="0008138F" w:rsidRDefault="0063046E" w14:paraId="4B22EB38" w14:textId="530068C0">
            <w:pPr>
              <w:pStyle w:val="Lijstalinea"/>
              <w:numPr>
                <w:ilvl w:val="1"/>
                <w:numId w:val="2"/>
              </w:numPr>
              <w:spacing w:after="0" w:line="240" w:lineRule="auto"/>
              <w:ind w:left="605" w:hanging="425"/>
              <w:rPr>
                <w:rFonts w:ascii="Verdana" w:hAnsi="Verdana" w:eastAsia="Times New Roman"/>
                <w:sz w:val="20"/>
                <w:szCs w:val="20"/>
                <w:lang w:val="nl-NL" w:eastAsia="nl-NL"/>
              </w:rPr>
            </w:pPr>
            <w:r w:rsidRPr="00F34D91">
              <w:rPr>
                <w:rFonts w:ascii="Verdana" w:hAnsi="Verdana" w:eastAsia="Times New Roman"/>
                <w:sz w:val="20"/>
                <w:szCs w:val="20"/>
                <w:lang w:val="nl-NL" w:eastAsia="nl-NL"/>
              </w:rPr>
              <w:t xml:space="preserve">B. Ervaring met het uitvoeren van </w:t>
            </w:r>
            <w:r w:rsidRPr="00F34D91" w:rsidR="003816DF">
              <w:rPr>
                <w:rFonts w:ascii="Verdana" w:hAnsi="Verdana" w:eastAsia="Times New Roman"/>
                <w:sz w:val="20"/>
                <w:szCs w:val="20"/>
                <w:lang w:val="nl-NL" w:eastAsia="nl-NL"/>
              </w:rPr>
              <w:t>25</w:t>
            </w:r>
            <w:r w:rsidRPr="00F34D91">
              <w:rPr>
                <w:rFonts w:ascii="Verdana" w:hAnsi="Verdana" w:eastAsia="Times New Roman"/>
                <w:sz w:val="20"/>
                <w:szCs w:val="20"/>
                <w:lang w:val="nl-NL" w:eastAsia="nl-NL"/>
              </w:rPr>
              <w:t xml:space="preserve"> lekencontroles.</w:t>
            </w:r>
          </w:p>
          <w:p w:rsidRPr="00946AFB" w:rsidR="0063046E" w:rsidP="0008138F" w:rsidRDefault="0063046E" w14:paraId="2EF25382" w14:textId="77777777">
            <w:pPr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</w:p>
          <w:p w:rsidRPr="00946AFB" w:rsidR="0063046E" w:rsidP="0008138F" w:rsidRDefault="0063046E" w14:paraId="217A7DB7" w14:textId="2A33B17A">
            <w:pPr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 xml:space="preserve">Inschrijver dient per kerncompetentie een referentie van een vergelijkbare uitgevoerde opdracht </w:t>
            </w:r>
            <w:r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 xml:space="preserve">in de </w:t>
            </w:r>
            <w:r w:rsidRPr="00146C5C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>periode 201</w:t>
            </w:r>
            <w:r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>9</w:t>
            </w:r>
            <w:r w:rsidRPr="00146C5C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>, 20</w:t>
            </w:r>
            <w:r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>20</w:t>
            </w:r>
            <w:r w:rsidRPr="00146C5C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 xml:space="preserve"> en</w:t>
            </w:r>
            <w:r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>/of</w:t>
            </w:r>
            <w:r w:rsidRPr="00146C5C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 xml:space="preserve"> 202</w:t>
            </w:r>
            <w:r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>1</w:t>
            </w:r>
            <w:r w:rsidRPr="00146C5C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 xml:space="preserve"> </w:t>
            </w:r>
            <w:r w:rsidRPr="00946AFB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>op te geven. De referentieopdracht moet zijn afgerond, indien dit niet het geval is moet aan de vereiste opdrachtwaarde of volume voor dat deel van de opdracht dat reeds is uitgevoerd, zijn voldaan.</w:t>
            </w:r>
          </w:p>
          <w:p w:rsidRPr="00074B68" w:rsidR="0063046E" w:rsidP="0008138F" w:rsidRDefault="0063046E" w14:paraId="7335A700" w14:textId="77777777">
            <w:pPr>
              <w:spacing w:after="0" w:line="240" w:lineRule="auto"/>
              <w:rPr>
                <w:rFonts w:ascii="Verdana" w:hAnsi="Verdana" w:eastAsia="Times New Roman"/>
                <w:sz w:val="20"/>
                <w:szCs w:val="20"/>
                <w:lang w:eastAsia="nl-NL"/>
              </w:rPr>
            </w:pPr>
          </w:p>
          <w:p w:rsidRPr="00622814" w:rsidR="0063046E" w:rsidP="0008138F" w:rsidRDefault="0063046E" w14:paraId="6C549CD0" w14:textId="322196F2">
            <w:pPr>
              <w:spacing w:after="0" w:line="240" w:lineRule="auto"/>
              <w:rPr>
                <w:rFonts w:ascii="Verdana" w:hAnsi="Verdana" w:eastAsia="Times New Roman"/>
                <w:sz w:val="20"/>
                <w:szCs w:val="20"/>
                <w:lang w:eastAsia="nl-NL"/>
              </w:rPr>
            </w:pPr>
            <w:r w:rsidRPr="00622814">
              <w:rPr>
                <w:rFonts w:ascii="Verdana" w:hAnsi="Verdana" w:eastAsia="Times New Roman"/>
                <w:sz w:val="20"/>
                <w:szCs w:val="20"/>
                <w:lang w:eastAsia="nl-NL"/>
              </w:rPr>
              <w:t xml:space="preserve">Inschrijver wordt verzocht ten behoeve van elke </w:t>
            </w:r>
            <w:r>
              <w:rPr>
                <w:rFonts w:ascii="Verdana" w:hAnsi="Verdana" w:eastAsia="Times New Roman"/>
                <w:sz w:val="20"/>
                <w:szCs w:val="20"/>
                <w:lang w:eastAsia="nl-NL"/>
              </w:rPr>
              <w:t>kerncompetentie</w:t>
            </w:r>
            <w:r w:rsidRPr="00622814">
              <w:rPr>
                <w:rFonts w:ascii="Verdana" w:hAnsi="Verdana" w:eastAsia="Times New Roman"/>
                <w:sz w:val="20"/>
                <w:szCs w:val="20"/>
                <w:lang w:eastAsia="nl-NL"/>
              </w:rPr>
              <w:t xml:space="preserve"> (</w:t>
            </w:r>
            <w:r>
              <w:rPr>
                <w:rFonts w:ascii="Verdana" w:hAnsi="Verdana" w:eastAsia="Times New Roman"/>
                <w:sz w:val="20"/>
                <w:szCs w:val="20"/>
                <w:lang w:eastAsia="nl-NL"/>
              </w:rPr>
              <w:t>A</w:t>
            </w:r>
            <w:r w:rsidRPr="00622814">
              <w:rPr>
                <w:rFonts w:ascii="Verdana" w:hAnsi="Verdana" w:eastAsia="Times New Roman"/>
                <w:sz w:val="20"/>
                <w:szCs w:val="20"/>
                <w:lang w:eastAsia="nl-NL"/>
              </w:rPr>
              <w:t xml:space="preserve"> en </w:t>
            </w:r>
            <w:r>
              <w:rPr>
                <w:rFonts w:ascii="Verdana" w:hAnsi="Verdana" w:eastAsia="Times New Roman"/>
                <w:sz w:val="20"/>
                <w:szCs w:val="20"/>
                <w:lang w:eastAsia="nl-NL"/>
              </w:rPr>
              <w:t>B</w:t>
            </w:r>
            <w:r w:rsidRPr="00622814">
              <w:rPr>
                <w:rFonts w:ascii="Verdana" w:hAnsi="Verdana" w:eastAsia="Times New Roman"/>
                <w:sz w:val="20"/>
                <w:szCs w:val="20"/>
                <w:lang w:eastAsia="nl-NL"/>
              </w:rPr>
              <w:t xml:space="preserve">) maximaal één referentieproject op te geven. Voor de </w:t>
            </w:r>
            <w:r>
              <w:rPr>
                <w:rFonts w:ascii="Verdana" w:hAnsi="Verdana" w:eastAsia="Times New Roman"/>
                <w:sz w:val="20"/>
                <w:szCs w:val="20"/>
                <w:lang w:eastAsia="nl-NL"/>
              </w:rPr>
              <w:t>kerncompetenties</w:t>
            </w:r>
            <w:r w:rsidRPr="00622814">
              <w:rPr>
                <w:rFonts w:ascii="Verdana" w:hAnsi="Verdana" w:eastAsia="Times New Roman"/>
                <w:sz w:val="20"/>
                <w:szCs w:val="20"/>
                <w:lang w:eastAsia="nl-NL"/>
              </w:rPr>
              <w:t xml:space="preserve"> </w:t>
            </w:r>
            <w:r>
              <w:rPr>
                <w:rFonts w:ascii="Verdana" w:hAnsi="Verdana" w:eastAsia="Times New Roman"/>
                <w:i/>
                <w:iCs/>
                <w:sz w:val="20"/>
                <w:szCs w:val="20"/>
                <w:lang w:eastAsia="nl-NL"/>
              </w:rPr>
              <w:t>A</w:t>
            </w:r>
            <w:r w:rsidRPr="00A62F36">
              <w:rPr>
                <w:rFonts w:ascii="Verdana" w:hAnsi="Verdana" w:eastAsia="Times New Roman"/>
                <w:i/>
                <w:iCs/>
                <w:sz w:val="20"/>
                <w:szCs w:val="20"/>
                <w:lang w:eastAsia="nl-NL"/>
              </w:rPr>
              <w:t xml:space="preserve"> </w:t>
            </w:r>
            <w:r w:rsidRPr="00622814">
              <w:rPr>
                <w:rFonts w:ascii="Verdana" w:hAnsi="Verdana" w:eastAsia="Times New Roman"/>
                <w:sz w:val="20"/>
                <w:szCs w:val="20"/>
                <w:lang w:eastAsia="nl-NL"/>
              </w:rPr>
              <w:t xml:space="preserve">en </w:t>
            </w:r>
            <w:r>
              <w:rPr>
                <w:rFonts w:ascii="Verdana" w:hAnsi="Verdana" w:eastAsia="Times New Roman"/>
                <w:i/>
                <w:iCs/>
                <w:sz w:val="20"/>
                <w:szCs w:val="20"/>
                <w:lang w:eastAsia="nl-NL"/>
              </w:rPr>
              <w:t>B</w:t>
            </w:r>
            <w:r w:rsidRPr="00622814">
              <w:rPr>
                <w:rFonts w:ascii="Verdana" w:hAnsi="Verdana" w:eastAsia="Times New Roman"/>
                <w:sz w:val="20"/>
                <w:szCs w:val="20"/>
                <w:lang w:eastAsia="nl-NL"/>
              </w:rPr>
              <w:t xml:space="preserve"> mag ook samen één referentie worden opgegeven. Voor iedere referentie geldt dat:</w:t>
            </w:r>
          </w:p>
          <w:p w:rsidRPr="00622814" w:rsidR="0063046E" w:rsidP="0008138F" w:rsidRDefault="0063046E" w14:paraId="0510D479" w14:textId="77777777">
            <w:pPr>
              <w:pStyle w:val="Lijstalinea"/>
              <w:numPr>
                <w:ilvl w:val="0"/>
                <w:numId w:val="1"/>
              </w:numPr>
              <w:spacing w:after="0" w:line="240" w:lineRule="auto"/>
              <w:rPr>
                <w:rFonts w:ascii="Verdana" w:hAnsi="Verdana" w:eastAsia="Times New Roman"/>
                <w:sz w:val="20"/>
                <w:szCs w:val="20"/>
                <w:lang w:val="nl-NL" w:eastAsia="nl-NL"/>
              </w:rPr>
            </w:pPr>
            <w:r w:rsidRPr="00622814">
              <w:rPr>
                <w:rFonts w:ascii="Verdana" w:hAnsi="Verdana" w:eastAsia="Times New Roman"/>
                <w:sz w:val="20"/>
                <w:szCs w:val="20"/>
                <w:lang w:val="nl-NL" w:eastAsia="nl-NL"/>
              </w:rPr>
              <w:t>Het project in de periode van maximaal drie jaar voorafgaande aan de sluitingstermijn voor het indienen van een inschrijving (zie Planning) is uitgevoerd;</w:t>
            </w:r>
          </w:p>
          <w:p w:rsidRPr="00622814" w:rsidR="0063046E" w:rsidP="0008138F" w:rsidRDefault="0063046E" w14:paraId="71B3D1A3" w14:textId="77777777">
            <w:pPr>
              <w:pStyle w:val="Lijstalinea"/>
              <w:numPr>
                <w:ilvl w:val="0"/>
                <w:numId w:val="1"/>
              </w:numPr>
              <w:spacing w:after="0" w:line="240" w:lineRule="auto"/>
              <w:rPr>
                <w:rFonts w:ascii="Verdana" w:hAnsi="Verdana" w:eastAsia="Times New Roman"/>
                <w:sz w:val="20"/>
                <w:szCs w:val="20"/>
                <w:lang w:val="nl-NL" w:eastAsia="nl-NL"/>
              </w:rPr>
            </w:pPr>
            <w:r w:rsidRPr="00622814">
              <w:rPr>
                <w:rFonts w:ascii="Verdana" w:hAnsi="Verdana" w:eastAsia="Times New Roman"/>
                <w:sz w:val="20"/>
                <w:szCs w:val="20"/>
                <w:lang w:val="nl-NL" w:eastAsia="nl-NL"/>
              </w:rPr>
              <w:t>Het project op een vakkundige, regelmatige wijze en naar tevredenheid van de opdrachtgever is uitgevoerd;</w:t>
            </w:r>
          </w:p>
          <w:p w:rsidRPr="00E131AF" w:rsidR="0063046E" w:rsidP="0008138F" w:rsidRDefault="0063046E" w14:paraId="1A7E5673" w14:textId="77777777">
            <w:pPr>
              <w:pStyle w:val="Lijstalinea"/>
              <w:numPr>
                <w:ilvl w:val="0"/>
                <w:numId w:val="1"/>
              </w:numPr>
              <w:spacing w:after="0" w:line="240" w:lineRule="auto"/>
              <w:rPr>
                <w:rFonts w:ascii="Verdana" w:hAnsi="Verdana" w:eastAsia="Times New Roman"/>
                <w:sz w:val="20"/>
                <w:szCs w:val="20"/>
                <w:lang w:val="nl-NL" w:eastAsia="nl-NL"/>
              </w:rPr>
            </w:pPr>
            <w:r w:rsidRPr="00622814">
              <w:rPr>
                <w:rFonts w:ascii="Verdana" w:hAnsi="Verdana" w:eastAsia="Times New Roman"/>
                <w:sz w:val="20"/>
                <w:szCs w:val="20"/>
                <w:lang w:val="nl-NL" w:eastAsia="nl-NL"/>
              </w:rPr>
              <w:t>De opdrachtgever voor het betreffende project niet afkomstig is uit de eigen organisatie van Inschrijver of uit een andere organisatie binnen de holding of de moedermaatschappij.</w:t>
            </w:r>
          </w:p>
          <w:p w:rsidRPr="00946AFB" w:rsidR="0063046E" w:rsidP="0008138F" w:rsidRDefault="0063046E" w14:paraId="7BC7338B" w14:textId="77777777">
            <w:pPr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</w:p>
        </w:tc>
      </w:tr>
      <w:tr w:rsidRPr="00946AFB" w:rsidR="0063046E" w:rsidTr="4C3C4117" w14:paraId="3B18E68B" w14:textId="77777777">
        <w:trPr>
          <w:cantSplit/>
        </w:trPr>
        <w:tc>
          <w:tcPr>
            <w:tcW w:w="279" w:type="dxa"/>
            <w:shd w:val="clear" w:color="auto" w:fill="000000" w:themeFill="text1"/>
            <w:tcMar/>
          </w:tcPr>
          <w:p w:rsidRPr="00946AFB" w:rsidR="0063046E" w:rsidP="0008138F" w:rsidRDefault="0063046E" w14:paraId="4939D0E0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auto" w:fill="000000" w:themeFill="text1"/>
            <w:tcMar/>
          </w:tcPr>
          <w:p w:rsidRPr="00946AFB" w:rsidR="0063046E" w:rsidP="0008138F" w:rsidRDefault="0063046E" w14:paraId="4A0EF6A5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b/>
                <w:sz w:val="20"/>
                <w:szCs w:val="20"/>
                <w:lang w:eastAsia="nl-NL"/>
              </w:rPr>
              <w:t>Gegevens Referent</w:t>
            </w:r>
          </w:p>
        </w:tc>
      </w:tr>
      <w:tr w:rsidRPr="00946AFB" w:rsidR="0063046E" w:rsidTr="4C3C4117" w14:paraId="63BAF9A1" w14:textId="77777777">
        <w:trPr>
          <w:cantSplit/>
          <w:trHeight w:val="271"/>
        </w:trPr>
        <w:tc>
          <w:tcPr>
            <w:tcW w:w="279" w:type="dxa"/>
            <w:shd w:val="clear" w:color="auto" w:fill="auto"/>
            <w:tcMar/>
          </w:tcPr>
          <w:p w:rsidRPr="00946AFB" w:rsidR="0063046E" w:rsidP="0008138F" w:rsidRDefault="0063046E" w14:paraId="45512ABA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946AFB" w:rsidR="0063046E" w:rsidP="0008138F" w:rsidRDefault="0063046E" w14:paraId="55E0FF4E" w14:textId="77777777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946AFB" w:rsidR="0063046E" w:rsidP="0008138F" w:rsidRDefault="0063046E" w14:paraId="33AF3618" w14:textId="77777777">
            <w:pPr>
              <w:tabs>
                <w:tab w:val="left" w:pos="1843"/>
              </w:tabs>
              <w:spacing w:after="0" w:line="280" w:lineRule="atLeast"/>
              <w:rPr>
                <w:rFonts w:ascii="Verdana" w:hAnsi="Verdana" w:eastAsia="Calibri" w:cs="Arial"/>
                <w:sz w:val="20"/>
                <w:szCs w:val="20"/>
                <w:lang w:eastAsia="nl-NL"/>
              </w:rPr>
            </w:pPr>
          </w:p>
        </w:tc>
      </w:tr>
      <w:tr w:rsidRPr="00946AFB" w:rsidR="0063046E" w:rsidTr="4C3C4117" w14:paraId="24D4ED89" w14:textId="77777777">
        <w:trPr>
          <w:cantSplit/>
        </w:trPr>
        <w:tc>
          <w:tcPr>
            <w:tcW w:w="279" w:type="dxa"/>
            <w:shd w:val="clear" w:color="auto" w:fill="auto"/>
            <w:tcMar/>
          </w:tcPr>
          <w:p w:rsidRPr="00946AFB" w:rsidR="0063046E" w:rsidP="0008138F" w:rsidRDefault="0063046E" w14:paraId="17077733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946AFB" w:rsidR="0063046E" w:rsidP="0008138F" w:rsidRDefault="0063046E" w14:paraId="14748D9C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946AFB" w:rsidR="0063046E" w:rsidP="0008138F" w:rsidRDefault="0063046E" w14:paraId="56696858" w14:textId="77777777">
            <w:pPr>
              <w:tabs>
                <w:tab w:val="left" w:pos="1843"/>
              </w:tabs>
              <w:spacing w:after="0" w:line="280" w:lineRule="atLeast"/>
              <w:rPr>
                <w:rFonts w:ascii="Verdana" w:hAnsi="Verdana" w:eastAsia="Calibri" w:cs="Arial"/>
                <w:sz w:val="20"/>
                <w:szCs w:val="20"/>
                <w:lang w:eastAsia="nl-NL"/>
              </w:rPr>
            </w:pPr>
          </w:p>
        </w:tc>
      </w:tr>
      <w:tr w:rsidRPr="00946AFB" w:rsidR="0063046E" w:rsidTr="4C3C4117" w14:paraId="70552838" w14:textId="77777777">
        <w:trPr>
          <w:cantSplit/>
        </w:trPr>
        <w:tc>
          <w:tcPr>
            <w:tcW w:w="279" w:type="dxa"/>
            <w:shd w:val="clear" w:color="auto" w:fill="auto"/>
            <w:tcMar/>
          </w:tcPr>
          <w:p w:rsidRPr="00946AFB" w:rsidR="0063046E" w:rsidP="0008138F" w:rsidRDefault="0063046E" w14:paraId="17A95406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946AFB" w:rsidR="0063046E" w:rsidP="0008138F" w:rsidRDefault="0063046E" w14:paraId="560926F2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946AFB" w:rsidR="0063046E" w:rsidP="0008138F" w:rsidRDefault="0063046E" w14:paraId="3827F7AB" w14:textId="77777777">
            <w:pPr>
              <w:tabs>
                <w:tab w:val="left" w:pos="1843"/>
              </w:tabs>
              <w:spacing w:after="0" w:line="280" w:lineRule="atLeast"/>
              <w:rPr>
                <w:rFonts w:ascii="Verdana" w:hAnsi="Verdana" w:eastAsia="Calibri" w:cs="Arial"/>
                <w:sz w:val="20"/>
                <w:szCs w:val="20"/>
                <w:lang w:eastAsia="nl-NL"/>
              </w:rPr>
            </w:pPr>
          </w:p>
        </w:tc>
      </w:tr>
      <w:tr w:rsidRPr="00946AFB" w:rsidR="0063046E" w:rsidTr="4C3C4117" w14:paraId="612480CE" w14:textId="77777777">
        <w:trPr>
          <w:cantSplit/>
        </w:trPr>
        <w:tc>
          <w:tcPr>
            <w:tcW w:w="279" w:type="dxa"/>
            <w:shd w:val="clear" w:color="auto" w:fill="auto"/>
            <w:tcMar/>
          </w:tcPr>
          <w:p w:rsidRPr="00946AFB" w:rsidR="0063046E" w:rsidP="0008138F" w:rsidRDefault="0063046E" w14:paraId="0DF4E907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946AFB" w:rsidR="0063046E" w:rsidP="0008138F" w:rsidRDefault="0063046E" w14:paraId="079C6E9D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946AFB" w:rsidR="0063046E" w:rsidP="0008138F" w:rsidRDefault="0063046E" w14:paraId="174C31F0" w14:textId="77777777">
            <w:pPr>
              <w:tabs>
                <w:tab w:val="left" w:pos="1843"/>
              </w:tabs>
              <w:spacing w:after="0" w:line="280" w:lineRule="atLeast"/>
              <w:rPr>
                <w:rFonts w:ascii="Verdana" w:hAnsi="Verdana" w:eastAsia="Calibri" w:cs="Arial"/>
                <w:sz w:val="20"/>
                <w:szCs w:val="20"/>
                <w:lang w:eastAsia="nl-NL"/>
              </w:rPr>
            </w:pPr>
          </w:p>
        </w:tc>
      </w:tr>
      <w:tr w:rsidRPr="00946AFB" w:rsidR="0063046E" w:rsidTr="4C3C4117" w14:paraId="7E260980" w14:textId="77777777">
        <w:trPr>
          <w:cantSplit/>
        </w:trPr>
        <w:tc>
          <w:tcPr>
            <w:tcW w:w="279" w:type="dxa"/>
            <w:shd w:val="clear" w:color="auto" w:fill="auto"/>
            <w:tcMar/>
          </w:tcPr>
          <w:p w:rsidRPr="00946AFB" w:rsidR="0063046E" w:rsidP="0008138F" w:rsidRDefault="0063046E" w14:paraId="506E36A7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946AFB" w:rsidR="0063046E" w:rsidP="0008138F" w:rsidRDefault="0063046E" w14:paraId="2F337A03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946AFB" w:rsidR="0063046E" w:rsidP="0008138F" w:rsidRDefault="0063046E" w14:paraId="64DC9AA8" w14:textId="77777777">
            <w:pPr>
              <w:tabs>
                <w:tab w:val="left" w:pos="1843"/>
              </w:tabs>
              <w:spacing w:after="0" w:line="280" w:lineRule="atLeast"/>
              <w:rPr>
                <w:rFonts w:ascii="Verdana" w:hAnsi="Verdana" w:eastAsia="Calibri" w:cs="Arial"/>
                <w:sz w:val="20"/>
                <w:szCs w:val="20"/>
                <w:lang w:eastAsia="nl-NL"/>
              </w:rPr>
            </w:pPr>
          </w:p>
        </w:tc>
      </w:tr>
      <w:tr w:rsidRPr="00946AFB" w:rsidR="0063046E" w:rsidTr="4C3C4117" w14:paraId="1750F9AD" w14:textId="77777777">
        <w:trPr>
          <w:cantSplit/>
        </w:trPr>
        <w:tc>
          <w:tcPr>
            <w:tcW w:w="279" w:type="dxa"/>
            <w:shd w:val="clear" w:color="auto" w:fill="auto"/>
            <w:tcMar/>
          </w:tcPr>
          <w:p w:rsidRPr="00946AFB" w:rsidR="0063046E" w:rsidP="0008138F" w:rsidRDefault="0063046E" w14:paraId="144777FA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946AFB" w:rsidR="0063046E" w:rsidP="0008138F" w:rsidRDefault="0063046E" w14:paraId="14D26AB2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946AFB" w:rsidR="0063046E" w:rsidP="0008138F" w:rsidRDefault="0063046E" w14:paraId="6753DCF8" w14:textId="77777777">
            <w:pPr>
              <w:tabs>
                <w:tab w:val="left" w:pos="1843"/>
              </w:tabs>
              <w:spacing w:after="0" w:line="280" w:lineRule="atLeast"/>
              <w:rPr>
                <w:rFonts w:ascii="Verdana" w:hAnsi="Verdana" w:eastAsia="Calibri" w:cs="Arial"/>
                <w:sz w:val="20"/>
                <w:szCs w:val="20"/>
                <w:lang w:eastAsia="nl-NL"/>
              </w:rPr>
            </w:pPr>
          </w:p>
        </w:tc>
      </w:tr>
      <w:tr w:rsidRPr="00946AFB" w:rsidR="0063046E" w:rsidTr="4C3C4117" w14:paraId="28F25DA1" w14:textId="77777777">
        <w:trPr>
          <w:cantSplit/>
        </w:trPr>
        <w:tc>
          <w:tcPr>
            <w:tcW w:w="279" w:type="dxa"/>
            <w:shd w:val="clear" w:color="auto" w:fill="000000" w:themeFill="text1"/>
            <w:tcMar/>
          </w:tcPr>
          <w:p w:rsidRPr="00946AFB" w:rsidR="0063046E" w:rsidP="0008138F" w:rsidRDefault="0063046E" w14:paraId="188724B0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b/>
                <w:color w:val="FFFFFF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auto" w:fill="000000" w:themeFill="text1"/>
            <w:tcMar/>
          </w:tcPr>
          <w:p w:rsidRPr="00946AFB" w:rsidR="0063046E" w:rsidP="0008138F" w:rsidRDefault="0063046E" w14:paraId="13972851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b/>
                <w:color w:val="FFFFFF"/>
                <w:sz w:val="20"/>
                <w:szCs w:val="20"/>
                <w:lang w:eastAsia="nl-NL"/>
              </w:rPr>
              <w:t>Algemene Informatie project</w:t>
            </w:r>
          </w:p>
        </w:tc>
      </w:tr>
      <w:tr w:rsidRPr="00946AFB" w:rsidR="0063046E" w:rsidTr="4C3C4117" w14:paraId="1A146D18" w14:textId="77777777">
        <w:trPr>
          <w:cantSplit/>
        </w:trPr>
        <w:tc>
          <w:tcPr>
            <w:tcW w:w="279" w:type="dxa"/>
            <w:shd w:val="clear" w:color="auto" w:fill="auto"/>
            <w:tcMar/>
          </w:tcPr>
          <w:p w:rsidRPr="00946AFB" w:rsidR="0063046E" w:rsidP="0008138F" w:rsidRDefault="0063046E" w14:paraId="74FEB7C9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946AFB" w:rsidR="0063046E" w:rsidP="0008138F" w:rsidRDefault="0063046E" w14:paraId="6ADD931A" w14:textId="77777777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946AFB" w:rsidR="0063046E" w:rsidP="0008138F" w:rsidRDefault="0063046E" w14:paraId="51613AAA" w14:textId="77777777">
            <w:pPr>
              <w:tabs>
                <w:tab w:val="left" w:pos="1843"/>
              </w:tabs>
              <w:spacing w:after="0" w:line="280" w:lineRule="atLeast"/>
              <w:rPr>
                <w:rFonts w:ascii="Verdana" w:hAnsi="Verdana" w:eastAsia="Calibri" w:cs="Arial"/>
                <w:sz w:val="20"/>
                <w:szCs w:val="20"/>
                <w:lang w:eastAsia="nl-NL"/>
              </w:rPr>
            </w:pPr>
          </w:p>
        </w:tc>
      </w:tr>
      <w:tr w:rsidRPr="00946AFB" w:rsidR="0063046E" w:rsidTr="4C3C4117" w14:paraId="0E4FF083" w14:textId="77777777">
        <w:trPr>
          <w:cantSplit/>
        </w:trPr>
        <w:tc>
          <w:tcPr>
            <w:tcW w:w="279" w:type="dxa"/>
            <w:shd w:val="clear" w:color="auto" w:fill="auto"/>
            <w:tcMar/>
          </w:tcPr>
          <w:p w:rsidRPr="00946AFB" w:rsidR="0063046E" w:rsidP="0008138F" w:rsidRDefault="0063046E" w14:paraId="1CA9E353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946AFB" w:rsidR="0063046E" w:rsidP="0008138F" w:rsidRDefault="0063046E" w14:paraId="3C82A412" w14:textId="77777777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946AFB" w:rsidR="0063046E" w:rsidP="0008138F" w:rsidRDefault="0063046E" w14:paraId="7ADD13DD" w14:textId="77777777">
            <w:pPr>
              <w:tabs>
                <w:tab w:val="left" w:pos="1843"/>
              </w:tabs>
              <w:spacing w:after="0" w:line="280" w:lineRule="atLeast"/>
              <w:rPr>
                <w:rFonts w:ascii="Verdana" w:hAnsi="Verdana" w:eastAsia="Calibri" w:cs="Arial"/>
                <w:sz w:val="20"/>
                <w:szCs w:val="20"/>
                <w:lang w:eastAsia="nl-NL"/>
              </w:rPr>
            </w:pPr>
          </w:p>
        </w:tc>
      </w:tr>
      <w:tr w:rsidRPr="00946AFB" w:rsidR="0063046E" w:rsidTr="4C3C4117" w14:paraId="6B5ED5A1" w14:textId="77777777">
        <w:trPr>
          <w:cantSplit/>
        </w:trPr>
        <w:tc>
          <w:tcPr>
            <w:tcW w:w="279" w:type="dxa"/>
            <w:shd w:val="clear" w:color="auto" w:fill="auto"/>
            <w:tcMar/>
          </w:tcPr>
          <w:p w:rsidRPr="00946AFB" w:rsidR="0063046E" w:rsidP="0008138F" w:rsidRDefault="0063046E" w14:paraId="2BCA825F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946AFB" w:rsidR="0063046E" w:rsidP="0008138F" w:rsidRDefault="0063046E" w14:paraId="12F83382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946AFB" w:rsidR="0063046E" w:rsidP="0008138F" w:rsidRDefault="0063046E" w14:paraId="56DCB028" w14:textId="77777777">
            <w:pPr>
              <w:tabs>
                <w:tab w:val="left" w:pos="1843"/>
              </w:tabs>
              <w:spacing w:after="0" w:line="280" w:lineRule="atLeast"/>
              <w:rPr>
                <w:rFonts w:ascii="Verdana" w:hAnsi="Verdana" w:eastAsia="Calibri" w:cs="Arial"/>
                <w:sz w:val="20"/>
                <w:szCs w:val="20"/>
                <w:lang w:eastAsia="nl-NL"/>
              </w:rPr>
            </w:pPr>
          </w:p>
        </w:tc>
      </w:tr>
      <w:tr w:rsidRPr="00946AFB" w:rsidR="0063046E" w:rsidTr="4C3C4117" w14:paraId="18367C3C" w14:textId="77777777">
        <w:trPr>
          <w:cantSplit/>
          <w:trHeight w:val="345"/>
        </w:trPr>
        <w:tc>
          <w:tcPr>
            <w:tcW w:w="279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946AFB" w:rsidR="0063046E" w:rsidP="0008138F" w:rsidRDefault="0063046E" w14:paraId="30367F4B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946AFB" w:rsidR="0063046E" w:rsidP="0008138F" w:rsidRDefault="0063046E" w14:paraId="35BE3930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 xml:space="preserve">Waarde opdracht </w:t>
            </w:r>
          </w:p>
          <w:p w:rsidRPr="00946AFB" w:rsidR="0063046E" w:rsidP="0008138F" w:rsidRDefault="0063046E" w14:paraId="5DA4B137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2549" w:type="dxa"/>
            <w:shd w:val="clear" w:color="auto" w:fill="auto"/>
            <w:tcMar/>
          </w:tcPr>
          <w:p w:rsidRPr="00946AFB" w:rsidR="0063046E" w:rsidP="0008138F" w:rsidRDefault="0063046E" w14:paraId="122F6F76" w14:textId="77777777">
            <w:pPr>
              <w:tabs>
                <w:tab w:val="left" w:pos="1843"/>
              </w:tabs>
              <w:spacing w:after="0" w:line="280" w:lineRule="atLeast"/>
              <w:rPr>
                <w:rFonts w:ascii="Verdana" w:hAnsi="Verdana" w:eastAsia="Calibri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Calibri" w:cs="Arial"/>
                <w:snapToGrid w:val="0"/>
                <w:sz w:val="20"/>
                <w:szCs w:val="2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auto" w:fill="auto"/>
            <w:tcMar/>
          </w:tcPr>
          <w:p w:rsidRPr="00946AFB" w:rsidR="0063046E" w:rsidP="0008138F" w:rsidRDefault="0063046E" w14:paraId="40D3CB99" w14:textId="77777777">
            <w:pPr>
              <w:tabs>
                <w:tab w:val="left" w:pos="1843"/>
              </w:tabs>
              <w:spacing w:after="0" w:line="280" w:lineRule="atLeast"/>
              <w:rPr>
                <w:rFonts w:ascii="Verdana" w:hAnsi="Verdana" w:eastAsia="Calibri" w:cs="Arial"/>
                <w:sz w:val="20"/>
                <w:szCs w:val="20"/>
                <w:lang w:eastAsia="nl-NL"/>
              </w:rPr>
            </w:pPr>
          </w:p>
        </w:tc>
      </w:tr>
      <w:tr w:rsidRPr="00946AFB" w:rsidR="0063046E" w:rsidTr="4C3C4117" w14:paraId="02BBA036" w14:textId="77777777">
        <w:trPr>
          <w:cantSplit/>
        </w:trPr>
        <w:tc>
          <w:tcPr>
            <w:tcW w:w="279" w:type="dxa"/>
            <w:shd w:val="clear" w:color="auto" w:fill="000000" w:themeFill="text1"/>
            <w:tcMar/>
          </w:tcPr>
          <w:p w:rsidRPr="00946AFB" w:rsidR="0063046E" w:rsidP="0008138F" w:rsidRDefault="0063046E" w14:paraId="7D48C07E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b/>
                <w:color w:val="FFFFFF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auto" w:fill="000000" w:themeFill="text1"/>
            <w:tcMar/>
          </w:tcPr>
          <w:p w:rsidRPr="00946AFB" w:rsidR="0063046E" w:rsidP="0008138F" w:rsidRDefault="0063046E" w14:paraId="6B0D928A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b/>
                <w:color w:val="FFFFFF"/>
                <w:sz w:val="20"/>
                <w:szCs w:val="20"/>
                <w:lang w:eastAsia="nl-NL"/>
              </w:rPr>
              <w:t>Bewijsvoering kerncompetentie</w:t>
            </w:r>
          </w:p>
        </w:tc>
      </w:tr>
      <w:tr w:rsidRPr="00946AFB" w:rsidR="0063046E" w:rsidTr="4C3C4117" w14:paraId="5E494B1B" w14:textId="77777777">
        <w:trPr>
          <w:cantSplit/>
          <w:trHeight w:val="1202"/>
        </w:trPr>
        <w:tc>
          <w:tcPr>
            <w:tcW w:w="279" w:type="dxa"/>
            <w:shd w:val="clear" w:color="auto" w:fill="auto"/>
            <w:tcMar/>
          </w:tcPr>
          <w:p w:rsidRPr="00946AFB" w:rsidR="0063046E" w:rsidP="0008138F" w:rsidRDefault="0063046E" w14:paraId="72FDF6A1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946AFB" w:rsidR="0063046E" w:rsidP="0008138F" w:rsidRDefault="0063046E" w14:paraId="13EB757B" w14:textId="77777777">
            <w:pPr>
              <w:tabs>
                <w:tab w:val="left" w:pos="1843"/>
              </w:tabs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Times New Roman" w:cs="Arial"/>
                <w:sz w:val="20"/>
                <w:szCs w:val="20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="0063046E" w:rsidP="0008138F" w:rsidRDefault="0063046E" w14:paraId="4B06A4F5" w14:textId="77777777">
            <w:pPr>
              <w:tabs>
                <w:tab w:val="left" w:pos="1843"/>
              </w:tabs>
              <w:spacing w:after="0" w:line="280" w:lineRule="atLeast"/>
              <w:rPr>
                <w:rFonts w:ascii="Verdana" w:hAnsi="Verdana" w:eastAsia="Calibri" w:cs="Arial"/>
                <w:i/>
                <w:sz w:val="20"/>
                <w:szCs w:val="20"/>
                <w:lang w:eastAsia="nl-NL"/>
              </w:rPr>
            </w:pPr>
            <w:r w:rsidRPr="00946AFB">
              <w:rPr>
                <w:rFonts w:ascii="Verdana" w:hAnsi="Verdana" w:eastAsia="Calibri" w:cs="Arial"/>
                <w:i/>
                <w:sz w:val="20"/>
                <w:szCs w:val="20"/>
                <w:lang w:eastAsia="nl-NL"/>
              </w:rPr>
              <w:t>&lt;Geef de omvang van de opdracht aan op basis van de gevraagde kerncompetentie&gt;</w:t>
            </w:r>
          </w:p>
          <w:p w:rsidR="0063046E" w:rsidP="0008138F" w:rsidRDefault="0063046E" w14:paraId="58F32A76" w14:textId="77777777">
            <w:pPr>
              <w:tabs>
                <w:tab w:val="left" w:pos="1843"/>
              </w:tabs>
              <w:spacing w:after="0" w:line="280" w:lineRule="atLeast"/>
              <w:rPr>
                <w:rFonts w:ascii="Verdana" w:hAnsi="Verdana" w:eastAsia="Calibri" w:cs="Arial"/>
                <w:i/>
                <w:sz w:val="20"/>
                <w:szCs w:val="20"/>
                <w:lang w:eastAsia="nl-NL"/>
              </w:rPr>
            </w:pPr>
          </w:p>
          <w:p w:rsidR="0063046E" w:rsidP="0008138F" w:rsidRDefault="0063046E" w14:paraId="03B0DA72" w14:textId="77777777">
            <w:pPr>
              <w:tabs>
                <w:tab w:val="left" w:pos="1843"/>
              </w:tabs>
              <w:spacing w:after="0" w:line="280" w:lineRule="atLeast"/>
              <w:rPr>
                <w:rFonts w:ascii="Verdana" w:hAnsi="Verdana" w:eastAsia="Calibri" w:cs="Arial"/>
                <w:i/>
                <w:sz w:val="20"/>
                <w:szCs w:val="20"/>
                <w:lang w:eastAsia="nl-NL"/>
              </w:rPr>
            </w:pPr>
          </w:p>
          <w:p w:rsidR="0063046E" w:rsidP="0008138F" w:rsidRDefault="0063046E" w14:paraId="32B8F845" w14:textId="77777777">
            <w:pPr>
              <w:tabs>
                <w:tab w:val="left" w:pos="1843"/>
              </w:tabs>
              <w:spacing w:after="0" w:line="280" w:lineRule="atLeast"/>
              <w:rPr>
                <w:rFonts w:ascii="Verdana" w:hAnsi="Verdana" w:eastAsia="Calibri" w:cs="Arial"/>
                <w:i/>
                <w:sz w:val="20"/>
                <w:szCs w:val="20"/>
                <w:lang w:eastAsia="nl-NL"/>
              </w:rPr>
            </w:pPr>
          </w:p>
          <w:p w:rsidR="0063046E" w:rsidP="0008138F" w:rsidRDefault="0063046E" w14:paraId="7D193306" w14:textId="77777777">
            <w:pPr>
              <w:tabs>
                <w:tab w:val="left" w:pos="1843"/>
              </w:tabs>
              <w:spacing w:after="0" w:line="280" w:lineRule="atLeast"/>
              <w:rPr>
                <w:rFonts w:ascii="Verdana" w:hAnsi="Verdana" w:eastAsia="Calibri" w:cs="Arial"/>
                <w:i/>
                <w:sz w:val="20"/>
                <w:szCs w:val="20"/>
                <w:lang w:eastAsia="nl-NL"/>
              </w:rPr>
            </w:pPr>
          </w:p>
          <w:p w:rsidRPr="00946AFB" w:rsidR="0063046E" w:rsidP="0008138F" w:rsidRDefault="0063046E" w14:paraId="4AC763B7" w14:textId="77777777">
            <w:pPr>
              <w:tabs>
                <w:tab w:val="left" w:pos="1843"/>
              </w:tabs>
              <w:spacing w:after="0" w:line="280" w:lineRule="atLeast"/>
              <w:rPr>
                <w:rFonts w:ascii="Verdana" w:hAnsi="Verdana" w:eastAsia="Calibri" w:cs="Arial"/>
                <w:i/>
                <w:sz w:val="20"/>
                <w:szCs w:val="20"/>
                <w:lang w:eastAsia="nl-NL"/>
              </w:rPr>
            </w:pPr>
          </w:p>
        </w:tc>
      </w:tr>
    </w:tbl>
    <w:p w:rsidR="00FD185E" w:rsidP="00FD185E" w:rsidRDefault="00FD185E" w14:paraId="596CA615" w14:textId="77777777"/>
    <w:sectPr w:rsidR="00FD185E" w:rsidSect="00A02F5B">
      <w:pgSz w:w="11907" w:h="16839" w:orient="portrait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D38A2"/>
    <w:multiLevelType w:val="hybridMultilevel"/>
    <w:tmpl w:val="99E0CF2E"/>
    <w:lvl w:ilvl="0" w:tplc="E02C92D4">
      <w:start w:val="1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C772B47"/>
    <w:multiLevelType w:val="hybridMultilevel"/>
    <w:tmpl w:val="E2764936"/>
    <w:lvl w:ilvl="0" w:tplc="04130003">
      <w:start w:val="1"/>
      <w:numFmt w:val="bullet"/>
      <w:lvlText w:val="o"/>
      <w:lvlJc w:val="left"/>
      <w:pPr>
        <w:ind w:left="1325" w:hanging="360"/>
      </w:pPr>
      <w:rPr>
        <w:rFonts w:hint="default" w:ascii="Courier New" w:hAnsi="Courier New" w:cs="Courier New"/>
      </w:rPr>
    </w:lvl>
    <w:lvl w:ilvl="1" w:tplc="04130003">
      <w:start w:val="1"/>
      <w:numFmt w:val="bullet"/>
      <w:lvlText w:val="o"/>
      <w:lvlJc w:val="left"/>
      <w:pPr>
        <w:ind w:left="2045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76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48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205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92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64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365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08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46E"/>
    <w:rsid w:val="000D7621"/>
    <w:rsid w:val="003816DF"/>
    <w:rsid w:val="003C2769"/>
    <w:rsid w:val="0063046E"/>
    <w:rsid w:val="00732BC0"/>
    <w:rsid w:val="008D4024"/>
    <w:rsid w:val="0095797B"/>
    <w:rsid w:val="00A02F5B"/>
    <w:rsid w:val="00A158A8"/>
    <w:rsid w:val="00AA7E64"/>
    <w:rsid w:val="00F34D91"/>
    <w:rsid w:val="00FD185E"/>
    <w:rsid w:val="2599335D"/>
    <w:rsid w:val="3EDFEB91"/>
    <w:rsid w:val="4071FE72"/>
    <w:rsid w:val="4C3C4117"/>
    <w:rsid w:val="56A7B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443BD"/>
  <w15:chartTrackingRefBased/>
  <w15:docId w15:val="{1057516F-0A1A-4CCF-AB5E-79E9FE6B8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63046E"/>
    <w:pPr>
      <w:spacing w:after="160" w:line="259" w:lineRule="auto"/>
    </w:pPr>
    <w:rPr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AA7E64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A7E64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AA7E64"/>
    <w:rPr>
      <w:rFonts w:ascii="Arial" w:hAnsi="Arial" w:eastAsiaTheme="majorEastAsia" w:cstheme="majorBidi"/>
      <w:b/>
      <w:bCs/>
      <w:color w:val="365F91" w:themeColor="accent1" w:themeShade="BF"/>
      <w:sz w:val="28"/>
      <w:szCs w:val="28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AA7E64"/>
    <w:rPr>
      <w:rFonts w:ascii="Arial" w:hAnsi="Arial" w:eastAsiaTheme="majorEastAsia" w:cstheme="majorBidi"/>
      <w:b/>
      <w:bCs/>
      <w:color w:val="4F81BD" w:themeColor="accent1"/>
      <w:sz w:val="26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AA7E64"/>
    <w:pPr>
      <w:pBdr>
        <w:bottom w:val="single" w:color="4F81BD" w:themeColor="accent1" w:sz="8" w:space="4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elChar" w:customStyle="1">
    <w:name w:val="Titel Char"/>
    <w:basedOn w:val="Standaardalinea-lettertype"/>
    <w:link w:val="Titel"/>
    <w:uiPriority w:val="10"/>
    <w:rsid w:val="00AA7E64"/>
    <w:rPr>
      <w:rFonts w:ascii="Arial" w:hAnsi="Arial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A7E64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AA7E64"/>
    <w:rPr>
      <w:rFonts w:ascii="Arial" w:hAnsi="Arial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aliases w:val="Configuration Code,List Paragraph1,Kop 2 Blauw RIJK"/>
    <w:basedOn w:val="Standaard"/>
    <w:link w:val="LijstalineaChar"/>
    <w:uiPriority w:val="34"/>
    <w:qFormat/>
    <w:rsid w:val="0063046E"/>
    <w:pPr>
      <w:widowControl w:val="0"/>
      <w:spacing w:after="200" w:line="276" w:lineRule="auto"/>
      <w:ind w:left="720"/>
      <w:contextualSpacing/>
    </w:pPr>
    <w:rPr>
      <w:rFonts w:ascii="Arial" w:hAnsi="Arial"/>
      <w:sz w:val="18"/>
      <w:lang w:val="en-US"/>
    </w:rPr>
  </w:style>
  <w:style w:type="character" w:styleId="LijstalineaChar" w:customStyle="1">
    <w:name w:val="Lijstalinea Char"/>
    <w:aliases w:val="Configuration Code Char,List Paragraph1 Char,Kop 2 Blauw RIJK Char"/>
    <w:link w:val="Lijstalinea"/>
    <w:uiPriority w:val="34"/>
    <w:locked/>
    <w:rsid w:val="0063046E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08DB68AA76F14994244211AF409B51" ma:contentTypeVersion="4" ma:contentTypeDescription="Een nieuw document maken." ma:contentTypeScope="" ma:versionID="e3484643d3e54ccbf46e9b9263e72ff3">
  <xsd:schema xmlns:xsd="http://www.w3.org/2001/XMLSchema" xmlns:xs="http://www.w3.org/2001/XMLSchema" xmlns:p="http://schemas.microsoft.com/office/2006/metadata/properties" xmlns:ns2="18c84cb7-a5bd-4048-a10c-91e0152fc6c8" xmlns:ns3="40b6ca8f-becb-49bf-aff5-570ee5fcadcc" targetNamespace="http://schemas.microsoft.com/office/2006/metadata/properties" ma:root="true" ma:fieldsID="4b11ca78d2238a31fd11a24b86ef934e" ns2:_="" ns3:_="">
    <xsd:import namespace="18c84cb7-a5bd-4048-a10c-91e0152fc6c8"/>
    <xsd:import namespace="40b6ca8f-becb-49bf-aff5-570ee5fcad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84cb7-a5bd-4048-a10c-91e0152fc6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b6ca8f-becb-49bf-aff5-570ee5fcad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18847E-C5A4-4FC7-BAEE-999885CB03A7}">
  <ds:schemaRefs>
    <ds:schemaRef ds:uri="18c84cb7-a5bd-4048-a10c-91e0152fc6c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0b6ca8f-becb-49bf-aff5-570ee5fcadcc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3EF3CA7-DAFC-49C3-A4F3-4C9E7CE172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5DAEE-75AC-43BD-B36E-A3E6B39D4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c84cb7-a5bd-4048-a10c-91e0152fc6c8"/>
    <ds:schemaRef ds:uri="40b6ca8f-becb-49bf-aff5-570ee5fca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Denissen, Anne</dc:creator>
  <keywords/>
  <dc:description/>
  <lastModifiedBy>Denissen, Anne</lastModifiedBy>
  <revision>4</revision>
  <dcterms:created xsi:type="dcterms:W3CDTF">2022-08-08T08:29:00.0000000Z</dcterms:created>
  <dcterms:modified xsi:type="dcterms:W3CDTF">2022-09-14T15:46:14.4569727Z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0x0101003608DB68AA76F14994244211AF409B51</vt:lpwstr>
  </property>
</Properties>
</file>